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277 Jazz-Funk Дорослі Solo Відкрита ліга</w:t>
      </w:r>
    </w:p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#20 Крістіна Белякіна</w:t>
      </w:r>
    </w:p>
    <w:p>
      <w:pPr>
        <w:pStyle w:val="ListBullet"/>
      </w:pPr>
      <w:r>
        <w:t>#388 Діана Бейда</w:t>
      </w:r>
    </w:p>
    <w:p>
      <w:pPr>
        <w:pStyle w:val="ListBullet"/>
      </w:pPr>
      <w:r>
        <w:t>#313 Дар`я Копотєва</w:t>
      </w:r>
    </w:p>
    <w:p>
      <w:pPr>
        <w:pStyle w:val="ListBullet"/>
      </w:pPr>
      <w:r>
        <w:t>#257 Олександр Коркішко</w:t>
      </w:r>
    </w:p>
    <w:p>
      <w:pPr>
        <w:pStyle w:val="ListBullet"/>
      </w:pPr>
      <w:r>
        <w:t>#346 Альона Чистякова</w:t>
      </w:r>
    </w:p>
    <w:p>
      <w:pPr>
        <w:pStyle w:val="ListBullet"/>
      </w:pPr>
      <w:r>
        <w:t>#344 Валерія Хамула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388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147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88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323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317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133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#313 Дар`я Копотєва - 1 місце</w:t>
      </w:r>
    </w:p>
    <w:p>
      <w:pPr>
        <w:pStyle w:val="ListNumber"/>
      </w:pPr>
      <w:r>
        <w:t>#388 Діана Бейда - 2 місце</w:t>
      </w:r>
    </w:p>
    <w:p>
      <w:pPr>
        <w:pStyle w:val="ListNumber"/>
      </w:pPr>
      <w:r>
        <w:t>#346 Альона Чистякова - 3 місце</w:t>
      </w:r>
    </w:p>
    <w:p>
      <w:pPr>
        <w:pStyle w:val="ListNumber"/>
      </w:pPr>
      <w:r>
        <w:t>#20 Крістіна Белякіна - 4 місце</w:t>
      </w:r>
    </w:p>
    <w:p>
      <w:pPr>
        <w:pStyle w:val="ListNumber"/>
      </w:pPr>
      <w:r>
        <w:t>#344 Валерія Хамула - 5 місце</w:t>
      </w:r>
    </w:p>
    <w:p>
      <w:pPr>
        <w:pStyle w:val="ListNumber"/>
      </w:pPr>
      <w:r>
        <w:t>#257 Олександр Коркішко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388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